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Wohnbereich und Zimmer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Sockel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24460392" name="a9492680-2cf1-11f1-acaa-a59ec85b4a9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7728176" name="a9492680-2cf1-11f1-acaa-a59ec85b4a9f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Wohnbereich und Zimmer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18962120" name="e6a130e0-2cf1-11f1-acaa-a59ec85b4a9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93452053" name="e6a130e0-2cf1-11f1-acaa-a59ec85b4a9f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276071878" name="0ec9ccd0-2cf2-11f1-acaa-a59ec85b4a9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3429743" name="0ec9ccd0-2cf2-11f1-acaa-a59ec85b4a9f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69987783" name="2cf61ab0-2cf2-11f1-acaa-a59ec85b4a9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17714351" name="2cf61ab0-2cf2-11f1-acaa-a59ec85b4a9f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938677958" name="69aa43f0-2cf2-11f1-acaa-a59ec85b4a9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5553567" name="69aa43f0-2cf2-11f1-acaa-a59ec85b4a9f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455402412" name="7afbdbf0-2cf2-11f1-acaa-a59ec85b4a9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46560716" name="7afbdbf0-2cf2-11f1-acaa-a59ec85b4a9f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Wohnbereich und Zimmer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61054224" name="b7444b10-2cf2-11f1-acaa-a59ec85b4a9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26833790" name="b7444b10-2cf2-11f1-acaa-a59ec85b4a9f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Zimmer 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548412157" name="d2d099b0-2cf2-11f1-acaa-a59ec85b4a9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74273597" name="d2d099b0-2cf2-11f1-acaa-a59ec85b4a9f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75142668" name="8e406a50-2cf2-11f1-acaa-a59ec85b4a9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76463924" name="8e406a50-2cf2-11f1-acaa-a59ec85b4a9f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Küche und Zimmer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655834285" name="f8c824d0-2cf2-11f1-acaa-a59ec85b4a9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66877980" name="f8c824d0-2cf2-11f1-acaa-a59ec85b4a9f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 Via Patocchi 94, 6644 Orselina, Schweiz</w:t>
          </w:r>
        </w:p>
        <w:p>
          <w:pPr>
            <w:spacing w:before="0" w:after="0"/>
          </w:pPr>
          <w:r>
            <w:t>819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